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WHG. hinten, Gang </w:t>
            </w:r>
          </w:p>
          <w:p>
            <w:pPr>
              <w:spacing w:before="0" w:after="0" w:line="240" w:lineRule="auto"/>
            </w:pPr>
            <w:r>
              <w:t>EG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 Cushion Vinyl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01006395" name="ce5b5bd0-a2a6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36759191" name="ce5b5bd0-a2a6-11f0-806c-53620ff58473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WHG. hinten, Gang </w:t>
            </w:r>
          </w:p>
          <w:p>
            <w:pPr>
              <w:spacing w:before="0" w:after="0" w:line="240" w:lineRule="auto"/>
            </w:pPr>
            <w:r>
              <w:t>EG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75326534" name="fb670930-a2a6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0960571" name="fb670930-a2a6-11f0-806c-53620ff58473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WHG. hinten, Gang </w:t>
            </w:r>
          </w:p>
          <w:p>
            <w:pPr>
              <w:spacing w:before="0" w:after="0" w:line="240" w:lineRule="auto"/>
            </w:pPr>
            <w:r>
              <w:t>EG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30447187" name="15c49bd0-a2a7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17763767" name="15c49bd0-a2a7-11f0-806c-53620ff58473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WHG. hinten, Gang / Dusche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43019674" name="230e6730-a2a7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36146465" name="230e6730-a2a7-11f0-806c-53620ff58473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WHG. hinten, alle 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27793602" name="3e83ab60-a2a7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97336258" name="3e83ab60-a2a7-11f0-806c-53620ff58473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WHG. vorne, alle Zimmer </w:t>
            </w:r>
          </w:p>
          <w:p>
            <w:pPr>
              <w:spacing w:before="0" w:after="0" w:line="240" w:lineRule="auto"/>
            </w:pPr>
            <w:r>
              <w:t>EG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05876699" name="115abc90-a2a8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69881846" name="115abc90-a2a8-11f0-806c-53620ff58473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WHG. vorne, alle Zimmer </w:t>
            </w:r>
          </w:p>
          <w:p>
            <w:pPr>
              <w:spacing w:before="0" w:after="0" w:line="240" w:lineRule="auto"/>
            </w:pPr>
            <w:r>
              <w:t>EG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79119541" name="2b6b8ec0-a2a8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98595370" name="2b6b8ec0-a2a8-11f0-806c-53620ff58473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WHG. vorne, Bad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/ Decke / Boden </w:t>
            </w:r>
          </w:p>
        </w:tc>
        <w:tc>
          <w:p>
            <w:pPr>
              <w:spacing w:before="0" w:after="0" w:line="240" w:lineRule="auto"/>
            </w:pPr>
            <w:r>
              <w:t>Wand / 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05417411" name="3aa2ab30-a2a8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3160724" name="3aa2ab30-a2a8-11f0-806c-53620ff58473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WHG. vorne, Treppenhaus </w:t>
            </w:r>
          </w:p>
          <w:p>
            <w:pPr>
              <w:spacing w:before="0" w:after="0" w:line="240" w:lineRule="auto"/>
            </w:pPr>
            <w:r>
              <w:t>EG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79960048" name="e3aa0020-a2a8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8702314" name="e3aa0020-a2a8-11f0-806c-53620ff58473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Gesammtes Haus </w:t>
            </w:r>
          </w:p>
          <w:p>
            <w:pPr>
              <w:spacing w:before="0" w:after="0" w:line="240" w:lineRule="auto"/>
            </w:pPr>
            <w:r>
              <w:t>EG- DG </w:t>
            </w:r>
          </w:p>
          <w:p>
            <w:pPr>
              <w:spacing w:before="0" w:after="0" w:line="240" w:lineRule="auto"/>
            </w:pPr>
            <w:r>
              <w:t>Fensterflügel </w:t>
            </w:r>
          </w:p>
        </w:tc>
        <w:tc>
          <w:p>
            <w:pPr>
              <w:spacing w:before="0" w:after="0" w:line="240" w:lineRule="auto"/>
            </w:pPr>
            <w:r>
              <w:t>Fensterflügel </w:t>
            </w:r>
          </w:p>
        </w:tc>
        <w:tc>
          <w:p>
            <w:pPr>
              <w:spacing w:before="0" w:after="0" w:line="240" w:lineRule="auto"/>
            </w:pPr>
            <w:r>
              <w:t>Fensterkitt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44766671" name="5d1a5700-a2ab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73197812" name="5d1a5700-a2ab-11f0-806c-53620ff58473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WHG. links Gang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Klebstoffe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76629175" name="aabff6e0-a2ab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65536147" name="aabff6e0-a2ab-11f0-806c-53620ff58473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WHG. vorne, Treppenhaus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65359751" name="275ac4a0-a2ac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49518658" name="275ac4a0-a2ac-11f0-806c-53620ff58473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WHG. vorne, Bad </w:t>
            </w:r>
          </w:p>
          <w:p>
            <w:pPr>
              <w:spacing w:before="0" w:after="0" w:line="240" w:lineRule="auto"/>
            </w:pPr>
            <w:r>
              <w:t>OG rechts </w:t>
            </w:r>
          </w:p>
          <w:p>
            <w:pPr>
              <w:spacing w:before="0" w:after="0" w:line="240" w:lineRule="auto"/>
            </w:pPr>
            <w:r>
              <w:t>Wand / Decke / Boden </w:t>
            </w:r>
          </w:p>
        </w:tc>
        <w:tc>
          <w:p>
            <w:pPr>
              <w:spacing w:before="0" w:after="0" w:line="240" w:lineRule="auto"/>
            </w:pPr>
            <w:r>
              <w:t>Wand / 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74579682" name="a7b8dbf0-a2ac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73043956" name="a7b8dbf0-a2ac-11f0-806c-53620ff58473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WHG. vorne, alle Zimmer </w:t>
            </w:r>
          </w:p>
          <w:p>
            <w:pPr>
              <w:spacing w:before="0" w:after="0" w:line="240" w:lineRule="auto"/>
            </w:pPr>
            <w:r>
              <w:t>OG rechts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77261530" name="cc464fc0-a2ac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05723290" name="cc464fc0-a2ac-11f0-806c-53620ff58473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WHG. vorne, alle Zimmer </w:t>
            </w:r>
          </w:p>
          <w:p>
            <w:pPr>
              <w:spacing w:before="0" w:after="0" w:line="240" w:lineRule="auto"/>
            </w:pPr>
            <w:r>
              <w:t>OG rechts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135244308" name="dc3327a0-a2ac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30020198" name="dc3327a0-a2ac-11f0-806c-53620ff58473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VM-16</w:t>
            </w:r>
          </w:p>
        </w:tc>
        <w:tc>
          <w:p>
            <w:pPr>
              <w:spacing w:before="0" w:after="0" w:line="240" w:lineRule="auto"/>
            </w:pPr>
            <w:r>
              <w:t>WHG. vorne, Treppenhaus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75526567" name="9abc29b0-a2ad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13071586" name="9abc29b0-a2ad-11f0-806c-53620ff58473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VM-17</w:t>
            </w:r>
          </w:p>
        </w:tc>
        <w:tc>
          <w:p>
            <w:pPr>
              <w:spacing w:before="0" w:after="0" w:line="240" w:lineRule="auto"/>
            </w:pPr>
            <w:r>
              <w:t>WHG. vorne, Treppenhaus </w:t>
            </w:r>
          </w:p>
          <w:p>
            <w:pPr>
              <w:spacing w:before="0" w:after="0" w:line="240" w:lineRule="auto"/>
            </w:pPr>
            <w:r>
              <w:t>DG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45709061" name="e4b933f0-a2ad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11648689" name="e4b933f0-a2ad-11f0-806c-53620ff58473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VM-18</w:t>
            </w:r>
          </w:p>
        </w:tc>
        <w:tc>
          <w:p>
            <w:pPr>
              <w:spacing w:before="0" w:after="0" w:line="240" w:lineRule="auto"/>
            </w:pPr>
            <w:r>
              <w:t>WHG. vorne, links </w:t>
            </w:r>
          </w:p>
          <w:p>
            <w:pPr>
              <w:spacing w:before="0" w:after="0" w:line="240" w:lineRule="auto"/>
            </w:pPr>
            <w:r>
              <w:t>DG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15870808" name="3fdca780-a2ae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88666692" name="3fdca780-a2ae-11f0-806c-53620ff58473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VM-19</w:t>
            </w:r>
          </w:p>
        </w:tc>
        <w:tc>
          <w:p>
            <w:pPr>
              <w:spacing w:before="0" w:after="0" w:line="240" w:lineRule="auto"/>
            </w:pPr>
            <w:r>
              <w:t>WHG. vorne, rechts Gang </w:t>
            </w:r>
          </w:p>
          <w:p>
            <w:pPr>
              <w:spacing w:before="0" w:after="0" w:line="240" w:lineRule="auto"/>
            </w:pPr>
            <w:r>
              <w:t>DG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45437434" name="22e3b410-a2af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48184990" name="22e3b410-a2af-11f0-806c-53620ff58473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>alle Wände Platten </w:t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VM-20</w:t>
            </w:r>
          </w:p>
        </w:tc>
        <w:tc>
          <w:p>
            <w:pPr>
              <w:spacing w:before="0" w:after="0" w:line="240" w:lineRule="auto"/>
            </w:pPr>
            <w:r>
              <w:t>WHG. vorne, rechts Reduit </w:t>
            </w:r>
          </w:p>
          <w:p>
            <w:pPr>
              <w:spacing w:before="0" w:after="0" w:line="240" w:lineRule="auto"/>
            </w:pPr>
            <w:r>
              <w:t>DG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22487465" name="4437f5e0-a2af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05566406" name="4437f5e0-a2af-11f0-806c-53620ff58473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VM-21</w:t>
            </w:r>
          </w:p>
        </w:tc>
        <w:tc>
          <w:p>
            <w:pPr>
              <w:spacing w:before="0" w:after="0" w:line="240" w:lineRule="auto"/>
            </w:pPr>
            <w:r>
              <w:t>WHG. vorne, rechts Bad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75503958" name="721ee810-a2af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37595931" name="721ee810-a2af-11f0-806c-53620ff58473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VM-22</w:t>
            </w:r>
          </w:p>
        </w:tc>
        <w:tc>
          <w:p>
            <w:pPr>
              <w:spacing w:before="0" w:after="0" w:line="240" w:lineRule="auto"/>
            </w:pPr>
            <w:r>
              <w:t>WHG. vorne, rechts Bad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9238151" name="8d21e270-a2af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34360711" name="8d21e270-a2af-11f0-806c-53620ff58473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VM-23</w:t>
            </w:r>
          </w:p>
        </w:tc>
        <w:tc>
          <w:p>
            <w:pPr>
              <w:spacing w:before="0" w:after="0" w:line="240" w:lineRule="auto"/>
            </w:pPr>
            <w:r>
              <w:t>WHG. vorne, rechts Bad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79394891" name="9ca28b00-a2af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38258948" name="9ca28b00-a2af-11f0-806c-53620ff58473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VM-24</w:t>
            </w:r>
          </w:p>
        </w:tc>
        <w:tc>
          <w:p>
            <w:pPr>
              <w:spacing w:before="0" w:after="0" w:line="240" w:lineRule="auto"/>
            </w:pPr>
            <w:r>
              <w:t>WHG. vorne, rechts Gang </w:t>
            </w:r>
          </w:p>
          <w:p>
            <w:pPr>
              <w:spacing w:before="0" w:after="0" w:line="240" w:lineRule="auto"/>
            </w:pPr>
            <w:r>
              <w:t>DG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90018323" name="b4af76e0-a2af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4675608" name="b4af76e0-a2af-11f0-806c-53620ff58473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VM-25</w:t>
            </w:r>
          </w:p>
        </w:tc>
        <w:tc>
          <w:p>
            <w:pPr>
              <w:spacing w:before="0" w:after="0" w:line="240" w:lineRule="auto"/>
            </w:pPr>
            <w:r>
              <w:t>WHG. vorne, rechts Wohnzimmer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61164969" name="1c382230-a2b0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29542548" name="1c382230-a2b0-11f0-806c-53620ff58473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VM-26</w:t>
            </w:r>
          </w:p>
        </w:tc>
        <w:tc>
          <w:p>
            <w:pPr>
              <w:spacing w:before="0" w:after="0" w:line="240" w:lineRule="auto"/>
            </w:pPr>
            <w:r>
              <w:t>WHG. vorne, rechts Wohnzimmer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132037061" name="32c301f0-a2b0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1969140" name="32c301f0-a2b0-11f0-806c-53620ff58473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VM-27</w:t>
            </w:r>
          </w:p>
        </w:tc>
        <w:tc>
          <w:p>
            <w:pPr>
              <w:spacing w:before="0" w:after="0" w:line="240" w:lineRule="auto"/>
            </w:pPr>
            <w:r>
              <w:t>WHG. vorne, rechts Wohnzimmer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35825111" name="431bbb00-a2b0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17230183" name="431bbb00-a2b0-11f0-806c-53620ff58473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VM-28</w:t>
            </w:r>
          </w:p>
        </w:tc>
        <w:tc>
          <w:p>
            <w:pPr>
              <w:spacing w:before="0" w:after="0" w:line="240" w:lineRule="auto"/>
            </w:pPr>
            <w:r>
              <w:t>WHG. vorne, rechts Estrich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38752685" name="b8a3c610-a2b0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14347550" name="b8a3c610-a2b0-11f0-806c-53620ff58473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VM-29</w:t>
            </w:r>
          </w:p>
        </w:tc>
        <w:tc>
          <w:p>
            <w:pPr>
              <w:spacing w:before="0" w:after="0" w:line="240" w:lineRule="auto"/>
            </w:pPr>
            <w:r>
              <w:t>WHG. vorne, rechts Estrich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18315999" name="d0c39db0-a2b0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38711851" name="d0c39db0-a2b0-11f0-806c-53620ff58473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VM-30</w:t>
            </w:r>
          </w:p>
        </w:tc>
        <w:tc>
          <w:p>
            <w:pPr>
              <w:spacing w:before="0" w:after="0" w:line="240" w:lineRule="auto"/>
            </w:pPr>
            <w:r>
              <w:t>Fassade vorne rechts </w:t>
            </w:r>
          </w:p>
          <w:p>
            <w:pPr>
              <w:spacing w:before="0" w:after="0" w:line="240" w:lineRule="auto"/>
            </w:pPr>
            <w:r>
              <w:t>EG-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24007125" name="42b0f5d0-a2b1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84903382" name="42b0f5d0-a2b1-11f0-806c-53620ff58473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VM-31</w:t>
            </w:r>
          </w:p>
        </w:tc>
        <w:tc>
          <w:p>
            <w:pPr>
              <w:spacing w:before="0" w:after="0" w:line="240" w:lineRule="auto"/>
            </w:pPr>
            <w:r>
              <w:t>Fassade vorne links </w:t>
            </w:r>
          </w:p>
          <w:p>
            <w:pPr>
              <w:spacing w:before="0" w:after="0" w:line="240" w:lineRule="auto"/>
            </w:pPr>
            <w:r>
              <w:t>EG-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52774818" name="63861c90-a2b1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49262051" name="63861c90-a2b1-11f0-806c-53620ff58473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VM-32</w:t>
            </w:r>
          </w:p>
        </w:tc>
        <w:tc>
          <w:p>
            <w:pPr>
              <w:spacing w:before="0" w:after="0" w:line="240" w:lineRule="auto"/>
            </w:pPr>
            <w:r>
              <w:t>Fassade hinten rechts </w:t>
            </w:r>
          </w:p>
          <w:p>
            <w:pPr>
              <w:spacing w:before="0" w:after="0" w:line="240" w:lineRule="auto"/>
            </w:pPr>
            <w:r>
              <w:t>EG-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68148163" name="a4bb8830-a2b1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23259255" name="a4bb8830-a2b1-11f0-806c-53620ff58473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VM-33</w:t>
            </w:r>
          </w:p>
        </w:tc>
        <w:tc>
          <w:p>
            <w:pPr>
              <w:spacing w:before="0" w:after="0" w:line="240" w:lineRule="auto"/>
            </w:pPr>
            <w:r>
              <w:t>Fassade hinten links </w:t>
            </w:r>
          </w:p>
          <w:p>
            <w:pPr>
              <w:spacing w:before="0" w:after="0" w:line="240" w:lineRule="auto"/>
            </w:pPr>
            <w:r>
              <w:t>EG -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22626093" name="bdd9bd00-a2b1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13742039" name="bdd9bd00-a2b1-11f0-806c-53620ff58473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37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MFH. Grütstrasse 74,8625 Gossau</w:t>
          </w:r>
        </w:p>
        <w:p>
          <w:pPr>
            <w:spacing w:before="0" w:after="0"/>
          </w:pPr>
          <w:r>
            <w:t>517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footer.xml" Type="http://schemas.openxmlformats.org/officeDocument/2006/relationships/footer" Id="rId37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